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55260" w14:textId="77777777" w:rsidR="00643658" w:rsidRDefault="00000000">
      <w:pPr>
        <w:pStyle w:val="Heading1"/>
      </w:pPr>
      <w:r>
        <w:t>Freshservice Agent Training Agenda &amp; Checklist</w:t>
      </w:r>
    </w:p>
    <w:p w14:paraId="0E95F688" w14:textId="77777777" w:rsidR="00643658" w:rsidRDefault="00000000">
      <w:pPr>
        <w:pStyle w:val="Heading2"/>
      </w:pPr>
      <w:r>
        <w:t>Training Agenda:</w:t>
      </w:r>
    </w:p>
    <w:p w14:paraId="2A1F8817" w14:textId="23D9E942" w:rsidR="00643658" w:rsidRDefault="00000000" w:rsidP="003A137E">
      <w:pPr>
        <w:pStyle w:val="ListParagraph"/>
        <w:numPr>
          <w:ilvl w:val="0"/>
          <w:numId w:val="14"/>
        </w:numPr>
      </w:pPr>
      <w:r>
        <w:t>Introduction to Freshservice: Platform overview, navigation, terminology.</w:t>
      </w:r>
    </w:p>
    <w:p w14:paraId="16B4952D" w14:textId="0C3DC0DD" w:rsidR="00643658" w:rsidRDefault="00000000" w:rsidP="003A137E">
      <w:pPr>
        <w:pStyle w:val="ListParagraph"/>
        <w:numPr>
          <w:ilvl w:val="0"/>
          <w:numId w:val="14"/>
        </w:numPr>
      </w:pPr>
      <w:r>
        <w:t>Ticket Handling: Creating, assigning, merging, resolving, and escalating tickets.</w:t>
      </w:r>
    </w:p>
    <w:p w14:paraId="28CBA961" w14:textId="60893433" w:rsidR="00643658" w:rsidRDefault="00000000" w:rsidP="003A137E">
      <w:pPr>
        <w:pStyle w:val="ListParagraph"/>
        <w:numPr>
          <w:ilvl w:val="0"/>
          <w:numId w:val="14"/>
        </w:numPr>
      </w:pPr>
      <w:r>
        <w:t>Using SLAs: Understanding, tracking, and acting on SLAs.</w:t>
      </w:r>
    </w:p>
    <w:p w14:paraId="282DB366" w14:textId="04B94D6E" w:rsidR="00643658" w:rsidRDefault="00000000" w:rsidP="003A137E">
      <w:pPr>
        <w:pStyle w:val="ListParagraph"/>
        <w:numPr>
          <w:ilvl w:val="0"/>
          <w:numId w:val="14"/>
        </w:numPr>
      </w:pPr>
      <w:r>
        <w:t>Knowledge Base: Referencing, linking, and contributing to articles.</w:t>
      </w:r>
    </w:p>
    <w:p w14:paraId="7C481CA1" w14:textId="62DB3A0B" w:rsidR="00643658" w:rsidRDefault="00000000" w:rsidP="003A137E">
      <w:pPr>
        <w:pStyle w:val="ListParagraph"/>
        <w:numPr>
          <w:ilvl w:val="0"/>
          <w:numId w:val="14"/>
        </w:numPr>
      </w:pPr>
      <w:r>
        <w:t>Service Requests: Understanding workflows and fulfillment.</w:t>
      </w:r>
    </w:p>
    <w:p w14:paraId="757F3EC0" w14:textId="7F855DFD" w:rsidR="00643658" w:rsidRDefault="00000000" w:rsidP="003A137E">
      <w:pPr>
        <w:pStyle w:val="ListParagraph"/>
        <w:numPr>
          <w:ilvl w:val="0"/>
          <w:numId w:val="14"/>
        </w:numPr>
      </w:pPr>
      <w:r>
        <w:t>Automation &amp; Notifications: Using workflow automation and email notifications.</w:t>
      </w:r>
    </w:p>
    <w:p w14:paraId="2D974C1B" w14:textId="753B7512" w:rsidR="00643658" w:rsidRDefault="00000000" w:rsidP="003A137E">
      <w:pPr>
        <w:pStyle w:val="ListParagraph"/>
        <w:numPr>
          <w:ilvl w:val="0"/>
          <w:numId w:val="14"/>
        </w:numPr>
      </w:pPr>
      <w:r>
        <w:t>Freddy AI: How Freddy Copilot, Assist, and Insights support agents.</w:t>
      </w:r>
    </w:p>
    <w:p w14:paraId="204F6122" w14:textId="3E15E2FB" w:rsidR="00643658" w:rsidRDefault="00000000" w:rsidP="003A137E">
      <w:pPr>
        <w:pStyle w:val="ListParagraph"/>
        <w:numPr>
          <w:ilvl w:val="0"/>
          <w:numId w:val="14"/>
        </w:numPr>
      </w:pPr>
      <w:r>
        <w:t xml:space="preserve">Best Practices: Using tags, private/public notes, </w:t>
      </w:r>
      <w:r w:rsidR="003A137E">
        <w:t xml:space="preserve">and </w:t>
      </w:r>
      <w:r>
        <w:t>templates.</w:t>
      </w:r>
    </w:p>
    <w:p w14:paraId="204E071B" w14:textId="1D0E622C" w:rsidR="00643658" w:rsidRDefault="00000000" w:rsidP="003A137E">
      <w:pPr>
        <w:pStyle w:val="ListParagraph"/>
        <w:numPr>
          <w:ilvl w:val="0"/>
          <w:numId w:val="14"/>
        </w:numPr>
      </w:pPr>
      <w:r>
        <w:t>Q&amp;A and Practice: Scenario walkthroughs and open Q&amp;A.</w:t>
      </w:r>
    </w:p>
    <w:p w14:paraId="6C7361A9" w14:textId="77777777" w:rsidR="00643658" w:rsidRDefault="00000000">
      <w:r>
        <w:br w:type="page"/>
      </w:r>
    </w:p>
    <w:p w14:paraId="21767BD8" w14:textId="77777777" w:rsidR="00643658" w:rsidRDefault="00000000">
      <w:pPr>
        <w:pStyle w:val="Heading1"/>
      </w:pPr>
      <w:r>
        <w:lastRenderedPageBreak/>
        <w:t>Agent Training Reference Materials</w:t>
      </w:r>
    </w:p>
    <w:p w14:paraId="5979D33A" w14:textId="77777777" w:rsidR="00643658" w:rsidRDefault="00000000">
      <w:pPr>
        <w:pStyle w:val="Heading2"/>
      </w:pPr>
      <w:r>
        <w:t>Reference Content Includes:</w:t>
      </w:r>
    </w:p>
    <w:p w14:paraId="31A93608" w14:textId="77777777" w:rsidR="00643658" w:rsidRDefault="00000000">
      <w:r>
        <w:t>• Quick-start guide (PDF) hosted in Freshservice KB (Agents Only)</w:t>
      </w:r>
    </w:p>
    <w:p w14:paraId="438AA234" w14:textId="77777777" w:rsidR="00643658" w:rsidRDefault="00000000">
      <w:r>
        <w:t>• How-to video series on ticket workflows and service request handling</w:t>
      </w:r>
    </w:p>
    <w:p w14:paraId="387D81CD" w14:textId="77777777" w:rsidR="00643658" w:rsidRDefault="00000000">
      <w:r>
        <w:t>• Glossary of Freshservice and ITIL terms (internal doc)</w:t>
      </w:r>
    </w:p>
    <w:p w14:paraId="41E9784E" w14:textId="77777777" w:rsidR="00643658" w:rsidRDefault="00000000">
      <w:r>
        <w:t>• FAQ page hosted on SharePoint or Confluence</w:t>
      </w:r>
    </w:p>
    <w:p w14:paraId="34B91237" w14:textId="77777777" w:rsidR="00643658" w:rsidRDefault="00000000">
      <w:r>
        <w:t>• Peer Tips: Channel for agent-sourced tricks, KBs, and FAQs</w:t>
      </w:r>
    </w:p>
    <w:p w14:paraId="3AFCA591" w14:textId="77777777" w:rsidR="00643658" w:rsidRDefault="00000000">
      <w:r>
        <w:t>• Post-training quiz and answer key (for comprehension tracking)</w:t>
      </w:r>
    </w:p>
    <w:p w14:paraId="09688080" w14:textId="77777777" w:rsidR="00643658" w:rsidRDefault="00000000">
      <w:r>
        <w:t>• Training survey to gather agent feedback</w:t>
      </w:r>
    </w:p>
    <w:sectPr w:rsidR="0064365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407549"/>
    <w:multiLevelType w:val="hybridMultilevel"/>
    <w:tmpl w:val="81A417AA"/>
    <w:lvl w:ilvl="0" w:tplc="29C0EF26"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C822C6"/>
    <w:multiLevelType w:val="hybridMultilevel"/>
    <w:tmpl w:val="CCD48B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3322C6"/>
    <w:multiLevelType w:val="hybridMultilevel"/>
    <w:tmpl w:val="8AC8B748"/>
    <w:lvl w:ilvl="0" w:tplc="29C0EF26"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AFF6DB8"/>
    <w:multiLevelType w:val="hybridMultilevel"/>
    <w:tmpl w:val="174AB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F4FBD"/>
    <w:multiLevelType w:val="hybridMultilevel"/>
    <w:tmpl w:val="03EE3C82"/>
    <w:lvl w:ilvl="0" w:tplc="29C0EF26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456320">
    <w:abstractNumId w:val="8"/>
  </w:num>
  <w:num w:numId="2" w16cid:durableId="2046444859">
    <w:abstractNumId w:val="6"/>
  </w:num>
  <w:num w:numId="3" w16cid:durableId="73285704">
    <w:abstractNumId w:val="5"/>
  </w:num>
  <w:num w:numId="4" w16cid:durableId="1453984436">
    <w:abstractNumId w:val="4"/>
  </w:num>
  <w:num w:numId="5" w16cid:durableId="1717965594">
    <w:abstractNumId w:val="7"/>
  </w:num>
  <w:num w:numId="6" w16cid:durableId="443959681">
    <w:abstractNumId w:val="3"/>
  </w:num>
  <w:num w:numId="7" w16cid:durableId="1822303745">
    <w:abstractNumId w:val="2"/>
  </w:num>
  <w:num w:numId="8" w16cid:durableId="524370612">
    <w:abstractNumId w:val="1"/>
  </w:num>
  <w:num w:numId="9" w16cid:durableId="2080250196">
    <w:abstractNumId w:val="0"/>
  </w:num>
  <w:num w:numId="10" w16cid:durableId="1055159177">
    <w:abstractNumId w:val="12"/>
  </w:num>
  <w:num w:numId="11" w16cid:durableId="2067950963">
    <w:abstractNumId w:val="13"/>
  </w:num>
  <w:num w:numId="12" w16cid:durableId="1665233297">
    <w:abstractNumId w:val="11"/>
  </w:num>
  <w:num w:numId="13" w16cid:durableId="2059695805">
    <w:abstractNumId w:val="9"/>
  </w:num>
  <w:num w:numId="14" w16cid:durableId="11396836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A137E"/>
    <w:rsid w:val="00643658"/>
    <w:rsid w:val="007F5115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C90DBD"/>
  <w14:defaultImageDpi w14:val="300"/>
  <w15:docId w15:val="{8B9195DC-8E8A-0A41-8431-C1DEE6A0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Race Vanderdecken</cp:lastModifiedBy>
  <cp:revision>2</cp:revision>
  <dcterms:created xsi:type="dcterms:W3CDTF">2013-12-23T23:15:00Z</dcterms:created>
  <dcterms:modified xsi:type="dcterms:W3CDTF">2025-07-07T21:29:00Z</dcterms:modified>
  <cp:category/>
</cp:coreProperties>
</file>